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2DE77" w14:textId="77777777" w:rsidR="00153B3C" w:rsidRPr="004077E2" w:rsidRDefault="00000000">
      <w:pPr>
        <w:spacing w:after="200"/>
        <w:jc w:val="center"/>
        <w:rPr>
          <w:rFonts w:ascii="Verdana" w:hAnsi="Verdana"/>
          <w:sz w:val="18"/>
          <w:szCs w:val="20"/>
          <w:lang w:val="pl-PL"/>
        </w:rPr>
      </w:pPr>
      <w:r w:rsidRPr="004077E2">
        <w:rPr>
          <w:rFonts w:ascii="Verdana" w:hAnsi="Verdana"/>
          <w:b/>
          <w:sz w:val="24"/>
          <w:szCs w:val="20"/>
          <w:lang w:val="pl-PL"/>
        </w:rPr>
        <w:t>WZÓR WYKAZU ROBÓT BUDOWLANYCH</w:t>
      </w:r>
    </w:p>
    <w:tbl>
      <w:tblPr>
        <w:tblW w:w="0" w:type="auto"/>
        <w:jc w:val="center"/>
        <w:tblLayout w:type="fixed"/>
        <w:tblLook w:val="04A0" w:firstRow="1" w:lastRow="0" w:firstColumn="1" w:lastColumn="0" w:noHBand="0" w:noVBand="1"/>
      </w:tblPr>
      <w:tblGrid>
        <w:gridCol w:w="1531"/>
        <w:gridCol w:w="8334"/>
      </w:tblGrid>
      <w:tr w:rsidR="00153B3C" w:rsidRPr="004077E2" w14:paraId="3C5C49F4" w14:textId="77777777">
        <w:trPr>
          <w:jc w:val="center"/>
        </w:trPr>
        <w:tc>
          <w:tcPr>
            <w:tcW w:w="1531" w:type="dxa"/>
            <w:shd w:val="clear" w:color="auto" w:fill="F8E5A2"/>
            <w:tcMar>
              <w:top w:w="70" w:type="dxa"/>
              <w:left w:w="90" w:type="dxa"/>
              <w:bottom w:w="70" w:type="dxa"/>
              <w:right w:w="90" w:type="dxa"/>
            </w:tcMar>
            <w:vAlign w:val="center"/>
          </w:tcPr>
          <w:p w14:paraId="5D8D6AF2"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1.</w:t>
            </w:r>
          </w:p>
        </w:tc>
        <w:tc>
          <w:tcPr>
            <w:tcW w:w="8334" w:type="dxa"/>
            <w:shd w:val="clear" w:color="auto" w:fill="FFF2CC"/>
            <w:tcMar>
              <w:top w:w="70" w:type="dxa"/>
              <w:left w:w="90" w:type="dxa"/>
              <w:bottom w:w="70" w:type="dxa"/>
              <w:right w:w="90" w:type="dxa"/>
            </w:tcMar>
            <w:vAlign w:val="center"/>
          </w:tcPr>
          <w:p w14:paraId="154CBF87"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DANE DOTYCZĄCE ZAMAWIAJĄCEGO</w:t>
            </w:r>
          </w:p>
        </w:tc>
      </w:tr>
    </w:tbl>
    <w:p w14:paraId="3B8DDA0D" w14:textId="77777777" w:rsidR="00153B3C" w:rsidRPr="004077E2" w:rsidRDefault="00153B3C">
      <w:pPr>
        <w:spacing w:after="0"/>
        <w:rPr>
          <w:rFonts w:ascii="Verdana" w:hAnsi="Verdana"/>
          <w:sz w:val="18"/>
          <w:szCs w:val="20"/>
          <w:lang w:val="pl-PL"/>
        </w:rPr>
      </w:pPr>
    </w:p>
    <w:p w14:paraId="4BF2F858" w14:textId="77777777" w:rsidR="00153B3C" w:rsidRPr="004077E2" w:rsidRDefault="00000000">
      <w:pPr>
        <w:spacing w:after="20"/>
        <w:rPr>
          <w:rFonts w:ascii="Verdana" w:hAnsi="Verdana"/>
          <w:sz w:val="18"/>
          <w:szCs w:val="20"/>
          <w:lang w:val="pl-PL"/>
        </w:rPr>
      </w:pPr>
      <w:r w:rsidRPr="004077E2">
        <w:rPr>
          <w:rFonts w:ascii="Verdana" w:hAnsi="Verdana"/>
          <w:b/>
          <w:sz w:val="18"/>
          <w:szCs w:val="20"/>
          <w:lang w:val="pl-PL"/>
        </w:rPr>
        <w:t xml:space="preserve">Nazwa zamawiającego: </w:t>
      </w:r>
      <w:r w:rsidRPr="004077E2">
        <w:rPr>
          <w:rFonts w:ascii="Verdana" w:hAnsi="Verdana"/>
          <w:sz w:val="18"/>
          <w:szCs w:val="20"/>
          <w:lang w:val="pl-PL"/>
        </w:rPr>
        <w:t>Eko-Skarbimierz Sp. z o.o.</w:t>
      </w:r>
      <w:r w:rsidRPr="004077E2">
        <w:rPr>
          <w:rFonts w:ascii="Verdana" w:hAnsi="Verdana"/>
          <w:sz w:val="18"/>
          <w:szCs w:val="20"/>
          <w:lang w:val="pl-PL"/>
        </w:rPr>
        <w:br/>
      </w:r>
      <w:r w:rsidRPr="004077E2">
        <w:rPr>
          <w:rFonts w:ascii="Verdana" w:hAnsi="Verdana"/>
          <w:b/>
          <w:sz w:val="18"/>
          <w:szCs w:val="20"/>
          <w:lang w:val="pl-PL"/>
        </w:rPr>
        <w:t xml:space="preserve">Adres: </w:t>
      </w:r>
      <w:r w:rsidRPr="004077E2">
        <w:rPr>
          <w:rFonts w:ascii="Verdana" w:hAnsi="Verdana"/>
          <w:sz w:val="18"/>
          <w:szCs w:val="20"/>
          <w:lang w:val="pl-PL"/>
        </w:rPr>
        <w:t>ul. Akacjowa 9, 49-318 Skarbimierz-Osiedle</w:t>
      </w:r>
      <w:r w:rsidRPr="004077E2">
        <w:rPr>
          <w:rFonts w:ascii="Verdana" w:hAnsi="Verdana"/>
          <w:sz w:val="18"/>
          <w:szCs w:val="20"/>
          <w:lang w:val="pl-PL"/>
        </w:rPr>
        <w:br/>
      </w:r>
      <w:r w:rsidRPr="004077E2">
        <w:rPr>
          <w:rFonts w:ascii="Verdana" w:hAnsi="Verdana"/>
          <w:b/>
          <w:sz w:val="18"/>
          <w:szCs w:val="20"/>
          <w:lang w:val="pl-PL"/>
        </w:rPr>
        <w:t xml:space="preserve">Adres poczty elektronicznej: </w:t>
      </w:r>
      <w:r w:rsidRPr="004077E2">
        <w:rPr>
          <w:rFonts w:ascii="Verdana" w:hAnsi="Verdana"/>
          <w:sz w:val="18"/>
          <w:szCs w:val="20"/>
          <w:lang w:val="pl-PL"/>
        </w:rPr>
        <w:t>eko@skarbimierz.pl</w:t>
      </w:r>
      <w:r w:rsidRPr="004077E2">
        <w:rPr>
          <w:rFonts w:ascii="Verdana" w:hAnsi="Verdana"/>
          <w:sz w:val="18"/>
          <w:szCs w:val="20"/>
          <w:lang w:val="pl-PL"/>
        </w:rPr>
        <w:br/>
      </w:r>
      <w:r w:rsidRPr="004077E2">
        <w:rPr>
          <w:rFonts w:ascii="Verdana" w:hAnsi="Verdana"/>
          <w:b/>
          <w:sz w:val="18"/>
          <w:szCs w:val="20"/>
          <w:lang w:val="pl-PL"/>
        </w:rPr>
        <w:t xml:space="preserve">Nr telefonu: </w:t>
      </w:r>
      <w:r w:rsidRPr="004077E2">
        <w:rPr>
          <w:rFonts w:ascii="Verdana" w:hAnsi="Verdana"/>
          <w:sz w:val="18"/>
          <w:szCs w:val="20"/>
          <w:lang w:val="pl-PL"/>
        </w:rPr>
        <w:t>77 411 14 15</w:t>
      </w:r>
      <w:r w:rsidRPr="004077E2">
        <w:rPr>
          <w:rFonts w:ascii="Verdana" w:hAnsi="Verdana"/>
          <w:sz w:val="18"/>
          <w:szCs w:val="20"/>
          <w:lang w:val="pl-PL"/>
        </w:rPr>
        <w:br/>
      </w:r>
    </w:p>
    <w:tbl>
      <w:tblPr>
        <w:tblW w:w="0" w:type="auto"/>
        <w:jc w:val="center"/>
        <w:tblLayout w:type="fixed"/>
        <w:tblLook w:val="04A0" w:firstRow="1" w:lastRow="0" w:firstColumn="1" w:lastColumn="0" w:noHBand="0" w:noVBand="1"/>
      </w:tblPr>
      <w:tblGrid>
        <w:gridCol w:w="1531"/>
        <w:gridCol w:w="8334"/>
      </w:tblGrid>
      <w:tr w:rsidR="00153B3C" w:rsidRPr="004077E2" w14:paraId="27BEB396" w14:textId="77777777">
        <w:trPr>
          <w:jc w:val="center"/>
        </w:trPr>
        <w:tc>
          <w:tcPr>
            <w:tcW w:w="1531" w:type="dxa"/>
            <w:shd w:val="clear" w:color="auto" w:fill="F8E5A2"/>
            <w:tcMar>
              <w:top w:w="70" w:type="dxa"/>
              <w:left w:w="90" w:type="dxa"/>
              <w:bottom w:w="70" w:type="dxa"/>
              <w:right w:w="90" w:type="dxa"/>
            </w:tcMar>
            <w:vAlign w:val="center"/>
          </w:tcPr>
          <w:p w14:paraId="432E16B8"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2.</w:t>
            </w:r>
          </w:p>
        </w:tc>
        <w:tc>
          <w:tcPr>
            <w:tcW w:w="8334" w:type="dxa"/>
            <w:shd w:val="clear" w:color="auto" w:fill="FFF2CC"/>
            <w:tcMar>
              <w:top w:w="70" w:type="dxa"/>
              <w:left w:w="90" w:type="dxa"/>
              <w:bottom w:w="70" w:type="dxa"/>
              <w:right w:w="90" w:type="dxa"/>
            </w:tcMar>
            <w:vAlign w:val="center"/>
          </w:tcPr>
          <w:p w14:paraId="5A2A6703"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DANE POSTĘPOWANIA</w:t>
            </w:r>
          </w:p>
        </w:tc>
      </w:tr>
    </w:tbl>
    <w:p w14:paraId="59FC3EA2" w14:textId="77777777" w:rsidR="00153B3C" w:rsidRPr="004077E2" w:rsidRDefault="00153B3C">
      <w:pPr>
        <w:spacing w:after="0"/>
        <w:rPr>
          <w:rFonts w:ascii="Verdana" w:hAnsi="Verdana"/>
          <w:sz w:val="18"/>
          <w:szCs w:val="20"/>
          <w:lang w:val="pl-PL"/>
        </w:rPr>
      </w:pPr>
    </w:p>
    <w:tbl>
      <w:tblPr>
        <w:tblStyle w:val="Tabela-Siatka"/>
        <w:tblW w:w="0" w:type="auto"/>
        <w:jc w:val="center"/>
        <w:tblLayout w:type="fixed"/>
        <w:tblLook w:val="04A0" w:firstRow="1" w:lastRow="0" w:firstColumn="1" w:lastColumn="0" w:noHBand="0" w:noVBand="1"/>
      </w:tblPr>
      <w:tblGrid>
        <w:gridCol w:w="2891"/>
        <w:gridCol w:w="6973"/>
      </w:tblGrid>
      <w:tr w:rsidR="00153B3C" w:rsidRPr="004077E2" w14:paraId="13586E9B" w14:textId="77777777">
        <w:trPr>
          <w:jc w:val="center"/>
        </w:trPr>
        <w:tc>
          <w:tcPr>
            <w:tcW w:w="2891" w:type="dxa"/>
            <w:shd w:val="clear" w:color="auto" w:fill="F2F2F2"/>
            <w:tcMar>
              <w:top w:w="80" w:type="dxa"/>
              <w:left w:w="90" w:type="dxa"/>
              <w:bottom w:w="80" w:type="dxa"/>
              <w:right w:w="90" w:type="dxa"/>
            </w:tcMar>
            <w:vAlign w:val="center"/>
          </w:tcPr>
          <w:p w14:paraId="3CFBAF15" w14:textId="77777777" w:rsidR="00153B3C" w:rsidRPr="004077E2" w:rsidRDefault="00000000">
            <w:pPr>
              <w:spacing w:after="0"/>
              <w:rPr>
                <w:rFonts w:ascii="Verdana" w:hAnsi="Verdana"/>
                <w:sz w:val="18"/>
                <w:szCs w:val="20"/>
                <w:lang w:val="pl-PL"/>
              </w:rPr>
            </w:pPr>
            <w:r w:rsidRPr="004077E2">
              <w:rPr>
                <w:rFonts w:ascii="Verdana" w:hAnsi="Verdana"/>
                <w:b/>
                <w:sz w:val="16"/>
                <w:szCs w:val="20"/>
                <w:lang w:val="pl-PL"/>
              </w:rPr>
              <w:t>Nazwa zamówienia</w:t>
            </w:r>
          </w:p>
        </w:tc>
        <w:tc>
          <w:tcPr>
            <w:tcW w:w="6973" w:type="dxa"/>
            <w:tcMar>
              <w:top w:w="80" w:type="dxa"/>
              <w:left w:w="90" w:type="dxa"/>
              <w:bottom w:w="80" w:type="dxa"/>
              <w:right w:w="90" w:type="dxa"/>
            </w:tcMar>
            <w:vAlign w:val="center"/>
          </w:tcPr>
          <w:p w14:paraId="1E78977E" w14:textId="77777777" w:rsidR="00153B3C" w:rsidRPr="004077E2" w:rsidRDefault="00000000">
            <w:pPr>
              <w:spacing w:after="0"/>
              <w:rPr>
                <w:rFonts w:ascii="Verdana" w:hAnsi="Verdana"/>
                <w:sz w:val="18"/>
                <w:szCs w:val="20"/>
                <w:lang w:val="pl-PL"/>
              </w:rPr>
            </w:pPr>
            <w:r w:rsidRPr="004077E2">
              <w:rPr>
                <w:rFonts w:ascii="Verdana" w:hAnsi="Verdana"/>
                <w:b/>
                <w:sz w:val="16"/>
                <w:szCs w:val="20"/>
                <w:lang w:val="pl-PL"/>
              </w:rPr>
              <w:t>Budowa Punktu Selektywnej Zbiórki Odpadów Komunalnych - Poprawa efektywności energetycznej nowego PSZOK w formule „zaprojektuj i wybuduj”</w:t>
            </w:r>
          </w:p>
        </w:tc>
      </w:tr>
      <w:tr w:rsidR="00153B3C" w:rsidRPr="004077E2" w14:paraId="0ACA8865" w14:textId="77777777">
        <w:trPr>
          <w:jc w:val="center"/>
        </w:trPr>
        <w:tc>
          <w:tcPr>
            <w:tcW w:w="2891" w:type="dxa"/>
            <w:shd w:val="clear" w:color="auto" w:fill="F2F2F2"/>
            <w:tcMar>
              <w:top w:w="80" w:type="dxa"/>
              <w:left w:w="90" w:type="dxa"/>
              <w:bottom w:w="80" w:type="dxa"/>
              <w:right w:w="90" w:type="dxa"/>
            </w:tcMar>
            <w:vAlign w:val="center"/>
          </w:tcPr>
          <w:p w14:paraId="4297DBC4" w14:textId="77777777" w:rsidR="00153B3C" w:rsidRPr="004077E2" w:rsidRDefault="00000000">
            <w:pPr>
              <w:spacing w:after="0"/>
              <w:rPr>
                <w:rFonts w:ascii="Verdana" w:hAnsi="Verdana"/>
                <w:sz w:val="18"/>
                <w:szCs w:val="20"/>
                <w:lang w:val="pl-PL"/>
              </w:rPr>
            </w:pPr>
            <w:r w:rsidRPr="004077E2">
              <w:rPr>
                <w:rFonts w:ascii="Verdana" w:hAnsi="Verdana"/>
                <w:b/>
                <w:sz w:val="16"/>
                <w:szCs w:val="20"/>
                <w:lang w:val="pl-PL"/>
              </w:rPr>
              <w:t>Nr postępowania</w:t>
            </w:r>
          </w:p>
        </w:tc>
        <w:tc>
          <w:tcPr>
            <w:tcW w:w="6973" w:type="dxa"/>
            <w:tcMar>
              <w:top w:w="80" w:type="dxa"/>
              <w:left w:w="90" w:type="dxa"/>
              <w:bottom w:w="80" w:type="dxa"/>
              <w:right w:w="90" w:type="dxa"/>
            </w:tcMar>
            <w:vAlign w:val="center"/>
          </w:tcPr>
          <w:p w14:paraId="56D6D587" w14:textId="77777777" w:rsidR="00153B3C" w:rsidRPr="004077E2" w:rsidRDefault="00000000">
            <w:pPr>
              <w:spacing w:after="0"/>
              <w:rPr>
                <w:rFonts w:ascii="Verdana" w:hAnsi="Verdana"/>
                <w:sz w:val="18"/>
                <w:szCs w:val="20"/>
                <w:lang w:val="pl-PL"/>
              </w:rPr>
            </w:pPr>
            <w:r w:rsidRPr="004077E2">
              <w:rPr>
                <w:rFonts w:ascii="Verdana" w:hAnsi="Verdana"/>
                <w:sz w:val="16"/>
                <w:szCs w:val="20"/>
                <w:lang w:val="pl-PL"/>
              </w:rPr>
              <w:t>14/2026</w:t>
            </w:r>
          </w:p>
        </w:tc>
      </w:tr>
      <w:tr w:rsidR="00153B3C" w:rsidRPr="004077E2" w14:paraId="28217B19" w14:textId="77777777">
        <w:trPr>
          <w:jc w:val="center"/>
        </w:trPr>
        <w:tc>
          <w:tcPr>
            <w:tcW w:w="2891" w:type="dxa"/>
            <w:shd w:val="clear" w:color="auto" w:fill="F2F2F2"/>
            <w:tcMar>
              <w:top w:w="80" w:type="dxa"/>
              <w:left w:w="90" w:type="dxa"/>
              <w:bottom w:w="80" w:type="dxa"/>
              <w:right w:w="90" w:type="dxa"/>
            </w:tcMar>
            <w:vAlign w:val="center"/>
          </w:tcPr>
          <w:p w14:paraId="16DF30D5" w14:textId="77777777" w:rsidR="00153B3C" w:rsidRPr="004077E2" w:rsidRDefault="00000000">
            <w:pPr>
              <w:spacing w:after="0"/>
              <w:rPr>
                <w:rFonts w:ascii="Verdana" w:hAnsi="Verdana"/>
                <w:sz w:val="18"/>
                <w:szCs w:val="20"/>
                <w:lang w:val="pl-PL"/>
              </w:rPr>
            </w:pPr>
            <w:r w:rsidRPr="004077E2">
              <w:rPr>
                <w:rFonts w:ascii="Verdana" w:hAnsi="Verdana"/>
                <w:b/>
                <w:sz w:val="16"/>
                <w:szCs w:val="20"/>
                <w:lang w:val="pl-PL"/>
              </w:rPr>
              <w:t>Tryb postępowania</w:t>
            </w:r>
          </w:p>
        </w:tc>
        <w:tc>
          <w:tcPr>
            <w:tcW w:w="6973" w:type="dxa"/>
            <w:tcMar>
              <w:top w:w="80" w:type="dxa"/>
              <w:left w:w="90" w:type="dxa"/>
              <w:bottom w:w="80" w:type="dxa"/>
              <w:right w:w="90" w:type="dxa"/>
            </w:tcMar>
            <w:vAlign w:val="center"/>
          </w:tcPr>
          <w:p w14:paraId="0B612051" w14:textId="77777777" w:rsidR="00153B3C" w:rsidRPr="004077E2" w:rsidRDefault="00000000">
            <w:pPr>
              <w:spacing w:after="0"/>
              <w:rPr>
                <w:rFonts w:ascii="Verdana" w:hAnsi="Verdana"/>
                <w:sz w:val="18"/>
                <w:szCs w:val="20"/>
                <w:lang w:val="pl-PL"/>
              </w:rPr>
            </w:pPr>
            <w:r w:rsidRPr="004077E2">
              <w:rPr>
                <w:rFonts w:ascii="Verdana" w:hAnsi="Verdana"/>
                <w:sz w:val="16"/>
                <w:szCs w:val="20"/>
                <w:lang w:val="pl-PL"/>
              </w:rPr>
              <w:t xml:space="preserve">Tryb podstawowy bez negocjacji (art. 275 pkt 1 ustawy </w:t>
            </w:r>
            <w:proofErr w:type="spellStart"/>
            <w:r w:rsidRPr="004077E2">
              <w:rPr>
                <w:rFonts w:ascii="Verdana" w:hAnsi="Verdana"/>
                <w:sz w:val="16"/>
                <w:szCs w:val="20"/>
                <w:lang w:val="pl-PL"/>
              </w:rPr>
              <w:t>Pzp</w:t>
            </w:r>
            <w:proofErr w:type="spellEnd"/>
            <w:r w:rsidRPr="004077E2">
              <w:rPr>
                <w:rFonts w:ascii="Verdana" w:hAnsi="Verdana"/>
                <w:sz w:val="16"/>
                <w:szCs w:val="20"/>
                <w:lang w:val="pl-PL"/>
              </w:rPr>
              <w:t>)</w:t>
            </w:r>
          </w:p>
        </w:tc>
      </w:tr>
      <w:tr w:rsidR="00153B3C" w:rsidRPr="004077E2" w14:paraId="50CF9177" w14:textId="77777777">
        <w:trPr>
          <w:jc w:val="center"/>
        </w:trPr>
        <w:tc>
          <w:tcPr>
            <w:tcW w:w="2891" w:type="dxa"/>
            <w:shd w:val="clear" w:color="auto" w:fill="F2F2F2"/>
            <w:tcMar>
              <w:top w:w="80" w:type="dxa"/>
              <w:left w:w="90" w:type="dxa"/>
              <w:bottom w:w="80" w:type="dxa"/>
              <w:right w:w="90" w:type="dxa"/>
            </w:tcMar>
            <w:vAlign w:val="center"/>
          </w:tcPr>
          <w:p w14:paraId="277C4659" w14:textId="77777777" w:rsidR="00153B3C" w:rsidRPr="004077E2" w:rsidRDefault="00000000">
            <w:pPr>
              <w:spacing w:after="0"/>
              <w:rPr>
                <w:rFonts w:ascii="Verdana" w:hAnsi="Verdana"/>
                <w:sz w:val="18"/>
                <w:szCs w:val="20"/>
                <w:lang w:val="pl-PL"/>
              </w:rPr>
            </w:pPr>
            <w:r w:rsidRPr="004077E2">
              <w:rPr>
                <w:rFonts w:ascii="Verdana" w:hAnsi="Verdana"/>
                <w:b/>
                <w:sz w:val="16"/>
                <w:szCs w:val="20"/>
                <w:lang w:val="pl-PL"/>
              </w:rPr>
              <w:t>Rodzaj zamówienia</w:t>
            </w:r>
          </w:p>
        </w:tc>
        <w:tc>
          <w:tcPr>
            <w:tcW w:w="6973" w:type="dxa"/>
            <w:tcMar>
              <w:top w:w="80" w:type="dxa"/>
              <w:left w:w="90" w:type="dxa"/>
              <w:bottom w:w="80" w:type="dxa"/>
              <w:right w:w="90" w:type="dxa"/>
            </w:tcMar>
            <w:vAlign w:val="center"/>
          </w:tcPr>
          <w:p w14:paraId="65A39D1F" w14:textId="77777777" w:rsidR="00153B3C" w:rsidRPr="004077E2" w:rsidRDefault="00000000">
            <w:pPr>
              <w:spacing w:after="0"/>
              <w:rPr>
                <w:rFonts w:ascii="Verdana" w:hAnsi="Verdana"/>
                <w:sz w:val="18"/>
                <w:szCs w:val="20"/>
                <w:lang w:val="pl-PL"/>
              </w:rPr>
            </w:pPr>
            <w:r w:rsidRPr="004077E2">
              <w:rPr>
                <w:rFonts w:ascii="Verdana" w:hAnsi="Verdana"/>
                <w:sz w:val="16"/>
                <w:szCs w:val="20"/>
                <w:lang w:val="pl-PL"/>
              </w:rPr>
              <w:t>Roboty budowlane</w:t>
            </w:r>
          </w:p>
        </w:tc>
      </w:tr>
    </w:tbl>
    <w:p w14:paraId="460C6EF4" w14:textId="77777777" w:rsidR="00153B3C" w:rsidRPr="004077E2" w:rsidRDefault="00153B3C">
      <w:pPr>
        <w:spacing w:after="0"/>
        <w:rPr>
          <w:rFonts w:ascii="Verdana" w:hAnsi="Verdana"/>
          <w:sz w:val="18"/>
          <w:szCs w:val="20"/>
          <w:lang w:val="pl-PL"/>
        </w:rPr>
      </w:pPr>
    </w:p>
    <w:tbl>
      <w:tblPr>
        <w:tblW w:w="0" w:type="auto"/>
        <w:jc w:val="center"/>
        <w:tblLayout w:type="fixed"/>
        <w:tblLook w:val="04A0" w:firstRow="1" w:lastRow="0" w:firstColumn="1" w:lastColumn="0" w:noHBand="0" w:noVBand="1"/>
      </w:tblPr>
      <w:tblGrid>
        <w:gridCol w:w="1531"/>
        <w:gridCol w:w="8334"/>
      </w:tblGrid>
      <w:tr w:rsidR="00153B3C" w:rsidRPr="004077E2" w14:paraId="564E0B0C" w14:textId="77777777">
        <w:trPr>
          <w:jc w:val="center"/>
        </w:trPr>
        <w:tc>
          <w:tcPr>
            <w:tcW w:w="1531" w:type="dxa"/>
            <w:shd w:val="clear" w:color="auto" w:fill="F8E5A2"/>
            <w:tcMar>
              <w:top w:w="70" w:type="dxa"/>
              <w:left w:w="90" w:type="dxa"/>
              <w:bottom w:w="70" w:type="dxa"/>
              <w:right w:w="90" w:type="dxa"/>
            </w:tcMar>
            <w:vAlign w:val="center"/>
          </w:tcPr>
          <w:p w14:paraId="66094F9E"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3.</w:t>
            </w:r>
          </w:p>
        </w:tc>
        <w:tc>
          <w:tcPr>
            <w:tcW w:w="8334" w:type="dxa"/>
            <w:shd w:val="clear" w:color="auto" w:fill="FFF2CC"/>
            <w:tcMar>
              <w:top w:w="70" w:type="dxa"/>
              <w:left w:w="90" w:type="dxa"/>
              <w:bottom w:w="70" w:type="dxa"/>
              <w:right w:w="90" w:type="dxa"/>
            </w:tcMar>
            <w:vAlign w:val="center"/>
          </w:tcPr>
          <w:p w14:paraId="0E405D75"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DANE WYKONAWCY</w:t>
            </w:r>
          </w:p>
        </w:tc>
      </w:tr>
    </w:tbl>
    <w:p w14:paraId="0B0AB862" w14:textId="77777777" w:rsidR="00153B3C" w:rsidRPr="004077E2" w:rsidRDefault="00153B3C">
      <w:pPr>
        <w:spacing w:after="0"/>
        <w:rPr>
          <w:rFonts w:ascii="Verdana" w:hAnsi="Verdana"/>
          <w:sz w:val="18"/>
          <w:szCs w:val="20"/>
          <w:lang w:val="pl-PL"/>
        </w:rPr>
      </w:pPr>
    </w:p>
    <w:p w14:paraId="35504618" w14:textId="77777777" w:rsidR="00153B3C" w:rsidRPr="004077E2" w:rsidRDefault="00000000">
      <w:pPr>
        <w:spacing w:after="40"/>
        <w:rPr>
          <w:rFonts w:ascii="Verdana" w:hAnsi="Verdana"/>
          <w:sz w:val="18"/>
          <w:szCs w:val="20"/>
          <w:lang w:val="pl-PL"/>
        </w:rPr>
      </w:pPr>
      <w:r w:rsidRPr="004077E2">
        <w:rPr>
          <w:rFonts w:ascii="Verdana" w:hAnsi="Verdana"/>
          <w:b/>
          <w:sz w:val="18"/>
          <w:szCs w:val="20"/>
          <w:lang w:val="pl-PL"/>
        </w:rPr>
        <w:t>Nazwa albo imię i nazwisko Wykonawcy:</w:t>
      </w:r>
    </w:p>
    <w:p w14:paraId="639DCCED" w14:textId="77777777" w:rsidR="00153B3C" w:rsidRPr="004077E2" w:rsidRDefault="00000000">
      <w:pPr>
        <w:spacing w:after="60"/>
        <w:rPr>
          <w:rFonts w:ascii="Verdana" w:hAnsi="Verdana"/>
          <w:sz w:val="18"/>
          <w:szCs w:val="20"/>
          <w:lang w:val="pl-PL"/>
        </w:rPr>
      </w:pPr>
      <w:r w:rsidRPr="004077E2">
        <w:rPr>
          <w:rFonts w:ascii="Verdana" w:hAnsi="Verdana"/>
          <w:sz w:val="18"/>
          <w:szCs w:val="20"/>
          <w:lang w:val="pl-PL"/>
        </w:rPr>
        <w:t>…………………………………………………………………………………………………………………………</w:t>
      </w:r>
    </w:p>
    <w:p w14:paraId="37CB8181" w14:textId="77777777" w:rsidR="00153B3C" w:rsidRPr="004077E2" w:rsidRDefault="00000000">
      <w:pPr>
        <w:spacing w:after="40"/>
        <w:rPr>
          <w:rFonts w:ascii="Verdana" w:hAnsi="Verdana"/>
          <w:sz w:val="18"/>
          <w:szCs w:val="20"/>
          <w:lang w:val="pl-PL"/>
        </w:rPr>
      </w:pPr>
      <w:r w:rsidRPr="004077E2">
        <w:rPr>
          <w:rFonts w:ascii="Verdana" w:hAnsi="Verdana"/>
          <w:b/>
          <w:sz w:val="18"/>
          <w:szCs w:val="20"/>
          <w:lang w:val="pl-PL"/>
        </w:rPr>
        <w:t>Siedziba / adres:</w:t>
      </w:r>
    </w:p>
    <w:p w14:paraId="153410CD" w14:textId="77777777" w:rsidR="00153B3C" w:rsidRPr="004077E2" w:rsidRDefault="00000000">
      <w:pPr>
        <w:spacing w:after="60"/>
        <w:rPr>
          <w:rFonts w:ascii="Verdana" w:hAnsi="Verdana"/>
          <w:sz w:val="18"/>
          <w:szCs w:val="20"/>
          <w:lang w:val="pl-PL"/>
        </w:rPr>
      </w:pPr>
      <w:r w:rsidRPr="004077E2">
        <w:rPr>
          <w:rFonts w:ascii="Verdana" w:hAnsi="Verdana"/>
          <w:sz w:val="18"/>
          <w:szCs w:val="20"/>
          <w:lang w:val="pl-PL"/>
        </w:rPr>
        <w:t>…………………………………………………………………………………………………………………………</w:t>
      </w:r>
    </w:p>
    <w:tbl>
      <w:tblPr>
        <w:tblW w:w="0" w:type="auto"/>
        <w:jc w:val="center"/>
        <w:tblLayout w:type="fixed"/>
        <w:tblLook w:val="04A0" w:firstRow="1" w:lastRow="0" w:firstColumn="1" w:lastColumn="0" w:noHBand="0" w:noVBand="1"/>
      </w:tblPr>
      <w:tblGrid>
        <w:gridCol w:w="1531"/>
        <w:gridCol w:w="8334"/>
      </w:tblGrid>
      <w:tr w:rsidR="00153B3C" w:rsidRPr="004077E2" w14:paraId="5EF763E7" w14:textId="77777777">
        <w:trPr>
          <w:jc w:val="center"/>
        </w:trPr>
        <w:tc>
          <w:tcPr>
            <w:tcW w:w="1531" w:type="dxa"/>
            <w:shd w:val="clear" w:color="auto" w:fill="F8E5A2"/>
            <w:tcMar>
              <w:top w:w="70" w:type="dxa"/>
              <w:left w:w="90" w:type="dxa"/>
              <w:bottom w:w="70" w:type="dxa"/>
              <w:right w:w="90" w:type="dxa"/>
            </w:tcMar>
            <w:vAlign w:val="center"/>
          </w:tcPr>
          <w:p w14:paraId="09754146"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4.</w:t>
            </w:r>
          </w:p>
        </w:tc>
        <w:tc>
          <w:tcPr>
            <w:tcW w:w="8334" w:type="dxa"/>
            <w:shd w:val="clear" w:color="auto" w:fill="FFF2CC"/>
            <w:tcMar>
              <w:top w:w="70" w:type="dxa"/>
              <w:left w:w="90" w:type="dxa"/>
              <w:bottom w:w="70" w:type="dxa"/>
              <w:right w:w="90" w:type="dxa"/>
            </w:tcMar>
            <w:vAlign w:val="center"/>
          </w:tcPr>
          <w:p w14:paraId="7255C1C4" w14:textId="77777777" w:rsidR="00153B3C" w:rsidRPr="004077E2" w:rsidRDefault="00000000">
            <w:pPr>
              <w:spacing w:after="0"/>
              <w:rPr>
                <w:rFonts w:ascii="Verdana" w:hAnsi="Verdana"/>
                <w:sz w:val="18"/>
                <w:szCs w:val="20"/>
                <w:lang w:val="pl-PL"/>
              </w:rPr>
            </w:pPr>
            <w:r w:rsidRPr="004077E2">
              <w:rPr>
                <w:rFonts w:ascii="Verdana" w:hAnsi="Verdana"/>
                <w:b/>
                <w:sz w:val="18"/>
                <w:szCs w:val="20"/>
                <w:lang w:val="pl-PL"/>
              </w:rPr>
              <w:t>WYKAZ ROBÓT BUDOWLANYCH</w:t>
            </w:r>
          </w:p>
        </w:tc>
      </w:tr>
    </w:tbl>
    <w:p w14:paraId="53C07DBE" w14:textId="77777777" w:rsidR="00153B3C" w:rsidRPr="004077E2" w:rsidRDefault="00153B3C">
      <w:pPr>
        <w:spacing w:after="0"/>
        <w:rPr>
          <w:rFonts w:ascii="Verdana" w:hAnsi="Verdana"/>
          <w:sz w:val="18"/>
          <w:szCs w:val="20"/>
          <w:lang w:val="pl-PL"/>
        </w:rPr>
      </w:pPr>
    </w:p>
    <w:p w14:paraId="1AA4C049" w14:textId="77777777" w:rsidR="00153B3C" w:rsidRPr="004077E2" w:rsidRDefault="00000000">
      <w:pPr>
        <w:spacing w:after="100"/>
        <w:rPr>
          <w:rFonts w:ascii="Verdana" w:hAnsi="Verdana"/>
          <w:sz w:val="18"/>
          <w:szCs w:val="20"/>
          <w:lang w:val="pl-PL"/>
        </w:rPr>
      </w:pPr>
      <w:r w:rsidRPr="004077E2">
        <w:rPr>
          <w:rFonts w:ascii="Verdana" w:hAnsi="Verdana"/>
          <w:sz w:val="18"/>
          <w:szCs w:val="20"/>
          <w:lang w:val="pl-PL"/>
        </w:rPr>
        <w:t>Na potwierdzenie spełniania warunku udziału określonego w rozdziale 20 pkt 4.1 SWZ przedstawiam następujące roboty budowlane:</w:t>
      </w:r>
    </w:p>
    <w:tbl>
      <w:tblPr>
        <w:tblStyle w:val="Tabela-Siatka"/>
        <w:tblW w:w="0" w:type="auto"/>
        <w:jc w:val="center"/>
        <w:tblLayout w:type="fixed"/>
        <w:tblLook w:val="04A0" w:firstRow="1" w:lastRow="0" w:firstColumn="1" w:lastColumn="0" w:noHBand="0" w:noVBand="1"/>
      </w:tblPr>
      <w:tblGrid>
        <w:gridCol w:w="454"/>
        <w:gridCol w:w="2041"/>
        <w:gridCol w:w="1304"/>
        <w:gridCol w:w="1191"/>
        <w:gridCol w:w="1247"/>
        <w:gridCol w:w="1247"/>
        <w:gridCol w:w="1417"/>
        <w:gridCol w:w="1017"/>
      </w:tblGrid>
      <w:tr w:rsidR="00153B3C" w:rsidRPr="004077E2" w14:paraId="710067C8" w14:textId="77777777" w:rsidTr="004D5707">
        <w:trPr>
          <w:tblHeader/>
          <w:jc w:val="center"/>
        </w:trPr>
        <w:tc>
          <w:tcPr>
            <w:tcW w:w="454" w:type="dxa"/>
            <w:shd w:val="clear" w:color="auto" w:fill="F8E5A2"/>
            <w:tcMar>
              <w:top w:w="80" w:type="dxa"/>
              <w:left w:w="90" w:type="dxa"/>
              <w:bottom w:w="80" w:type="dxa"/>
              <w:right w:w="90" w:type="dxa"/>
            </w:tcMar>
            <w:vAlign w:val="center"/>
          </w:tcPr>
          <w:p w14:paraId="3D717754"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Lp.</w:t>
            </w:r>
          </w:p>
        </w:tc>
        <w:tc>
          <w:tcPr>
            <w:tcW w:w="2041" w:type="dxa"/>
            <w:shd w:val="clear" w:color="auto" w:fill="F8E5A2"/>
            <w:tcMar>
              <w:top w:w="80" w:type="dxa"/>
              <w:left w:w="90" w:type="dxa"/>
              <w:bottom w:w="80" w:type="dxa"/>
              <w:right w:w="90" w:type="dxa"/>
            </w:tcMar>
            <w:vAlign w:val="center"/>
          </w:tcPr>
          <w:p w14:paraId="44FB9DF1"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Rodzaj i zakres robót (w tym moc PV, pojemność magazynu i rodzaj obiektu)</w:t>
            </w:r>
          </w:p>
        </w:tc>
        <w:tc>
          <w:tcPr>
            <w:tcW w:w="1304" w:type="dxa"/>
            <w:shd w:val="clear" w:color="auto" w:fill="F8E5A2"/>
            <w:tcMar>
              <w:top w:w="80" w:type="dxa"/>
              <w:left w:w="90" w:type="dxa"/>
              <w:bottom w:w="80" w:type="dxa"/>
              <w:right w:w="90" w:type="dxa"/>
            </w:tcMar>
            <w:vAlign w:val="center"/>
          </w:tcPr>
          <w:p w14:paraId="03E70AE2"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Miejsce wykonania</w:t>
            </w:r>
          </w:p>
        </w:tc>
        <w:tc>
          <w:tcPr>
            <w:tcW w:w="1191" w:type="dxa"/>
            <w:shd w:val="clear" w:color="auto" w:fill="F8E5A2"/>
            <w:tcMar>
              <w:top w:w="80" w:type="dxa"/>
              <w:left w:w="90" w:type="dxa"/>
              <w:bottom w:w="80" w:type="dxa"/>
              <w:right w:w="90" w:type="dxa"/>
            </w:tcMar>
            <w:vAlign w:val="center"/>
          </w:tcPr>
          <w:p w14:paraId="51993BE5"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Wartość brutto</w:t>
            </w:r>
          </w:p>
        </w:tc>
        <w:tc>
          <w:tcPr>
            <w:tcW w:w="1247" w:type="dxa"/>
            <w:shd w:val="clear" w:color="auto" w:fill="F8E5A2"/>
            <w:tcMar>
              <w:top w:w="80" w:type="dxa"/>
              <w:left w:w="90" w:type="dxa"/>
              <w:bottom w:w="80" w:type="dxa"/>
              <w:right w:w="90" w:type="dxa"/>
            </w:tcMar>
            <w:vAlign w:val="center"/>
          </w:tcPr>
          <w:p w14:paraId="7E9B9814"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Data wykonania / odbioru</w:t>
            </w:r>
          </w:p>
        </w:tc>
        <w:tc>
          <w:tcPr>
            <w:tcW w:w="1247" w:type="dxa"/>
            <w:shd w:val="clear" w:color="auto" w:fill="F8E5A2"/>
            <w:tcMar>
              <w:top w:w="80" w:type="dxa"/>
              <w:left w:w="90" w:type="dxa"/>
              <w:bottom w:w="80" w:type="dxa"/>
              <w:right w:w="90" w:type="dxa"/>
            </w:tcMar>
            <w:vAlign w:val="center"/>
          </w:tcPr>
          <w:p w14:paraId="322639F1"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Podmiot, na rzecz którego wykonano roboty</w:t>
            </w:r>
          </w:p>
        </w:tc>
        <w:tc>
          <w:tcPr>
            <w:tcW w:w="1417" w:type="dxa"/>
            <w:shd w:val="clear" w:color="auto" w:fill="F8E5A2"/>
            <w:tcMar>
              <w:top w:w="80" w:type="dxa"/>
              <w:left w:w="90" w:type="dxa"/>
              <w:bottom w:w="80" w:type="dxa"/>
              <w:right w:w="90" w:type="dxa"/>
            </w:tcMar>
            <w:vAlign w:val="center"/>
          </w:tcPr>
          <w:p w14:paraId="7F89A3FF"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Podmiot, którego doświadczenie jest wykazywane</w:t>
            </w:r>
          </w:p>
        </w:tc>
        <w:tc>
          <w:tcPr>
            <w:tcW w:w="1017" w:type="dxa"/>
            <w:shd w:val="clear" w:color="auto" w:fill="F8E5A2"/>
            <w:tcMar>
              <w:top w:w="80" w:type="dxa"/>
              <w:left w:w="90" w:type="dxa"/>
              <w:bottom w:w="80" w:type="dxa"/>
              <w:right w:w="90" w:type="dxa"/>
            </w:tcMar>
            <w:vAlign w:val="center"/>
          </w:tcPr>
          <w:p w14:paraId="5E65587C" w14:textId="77777777" w:rsidR="00153B3C" w:rsidRPr="004077E2" w:rsidRDefault="00000000">
            <w:pPr>
              <w:spacing w:after="0"/>
              <w:jc w:val="center"/>
              <w:rPr>
                <w:rFonts w:ascii="Verdana" w:hAnsi="Verdana"/>
                <w:sz w:val="18"/>
                <w:szCs w:val="20"/>
                <w:lang w:val="pl-PL"/>
              </w:rPr>
            </w:pPr>
            <w:r w:rsidRPr="004077E2">
              <w:rPr>
                <w:rFonts w:ascii="Verdana" w:hAnsi="Verdana"/>
                <w:b/>
                <w:sz w:val="12"/>
                <w:szCs w:val="20"/>
                <w:lang w:val="pl-PL"/>
              </w:rPr>
              <w:t>Dowód należytego wykonania</w:t>
            </w:r>
          </w:p>
        </w:tc>
      </w:tr>
      <w:tr w:rsidR="00153B3C" w:rsidRPr="004077E2" w14:paraId="04762071" w14:textId="77777777" w:rsidTr="004D5707">
        <w:trPr>
          <w:cantSplit/>
          <w:trHeight w:val="879"/>
          <w:jc w:val="center"/>
        </w:trPr>
        <w:tc>
          <w:tcPr>
            <w:tcW w:w="454" w:type="dxa"/>
            <w:tcMar>
              <w:top w:w="80" w:type="dxa"/>
              <w:left w:w="90" w:type="dxa"/>
              <w:bottom w:w="80" w:type="dxa"/>
              <w:right w:w="90" w:type="dxa"/>
            </w:tcMar>
            <w:vAlign w:val="center"/>
          </w:tcPr>
          <w:p w14:paraId="379A6296" w14:textId="77777777" w:rsidR="00153B3C" w:rsidRPr="004077E2" w:rsidRDefault="00000000">
            <w:pPr>
              <w:spacing w:after="0"/>
              <w:jc w:val="center"/>
              <w:rPr>
                <w:rFonts w:ascii="Verdana" w:hAnsi="Verdana"/>
                <w:sz w:val="18"/>
                <w:szCs w:val="20"/>
                <w:lang w:val="pl-PL"/>
              </w:rPr>
            </w:pPr>
            <w:r w:rsidRPr="004077E2">
              <w:rPr>
                <w:rFonts w:ascii="Verdana" w:hAnsi="Verdana"/>
                <w:sz w:val="16"/>
                <w:szCs w:val="20"/>
                <w:lang w:val="pl-PL"/>
              </w:rPr>
              <w:t>1</w:t>
            </w:r>
          </w:p>
        </w:tc>
        <w:tc>
          <w:tcPr>
            <w:tcW w:w="2041" w:type="dxa"/>
            <w:tcMar>
              <w:top w:w="80" w:type="dxa"/>
              <w:left w:w="90" w:type="dxa"/>
              <w:bottom w:w="80" w:type="dxa"/>
              <w:right w:w="90" w:type="dxa"/>
            </w:tcMar>
            <w:vAlign w:val="center"/>
          </w:tcPr>
          <w:p w14:paraId="38C4E2F1" w14:textId="77777777" w:rsidR="00153B3C" w:rsidRPr="004077E2" w:rsidRDefault="00153B3C">
            <w:pPr>
              <w:spacing w:after="0"/>
              <w:rPr>
                <w:rFonts w:ascii="Verdana" w:hAnsi="Verdana"/>
                <w:sz w:val="18"/>
                <w:szCs w:val="20"/>
                <w:lang w:val="pl-PL"/>
              </w:rPr>
            </w:pPr>
          </w:p>
        </w:tc>
        <w:tc>
          <w:tcPr>
            <w:tcW w:w="1304" w:type="dxa"/>
            <w:tcMar>
              <w:top w:w="80" w:type="dxa"/>
              <w:left w:w="90" w:type="dxa"/>
              <w:bottom w:w="80" w:type="dxa"/>
              <w:right w:w="90" w:type="dxa"/>
            </w:tcMar>
            <w:vAlign w:val="center"/>
          </w:tcPr>
          <w:p w14:paraId="74431835" w14:textId="77777777" w:rsidR="00153B3C" w:rsidRPr="004077E2" w:rsidRDefault="00153B3C">
            <w:pPr>
              <w:spacing w:after="0"/>
              <w:rPr>
                <w:rFonts w:ascii="Verdana" w:hAnsi="Verdana"/>
                <w:sz w:val="18"/>
                <w:szCs w:val="20"/>
                <w:lang w:val="pl-PL"/>
              </w:rPr>
            </w:pPr>
          </w:p>
        </w:tc>
        <w:tc>
          <w:tcPr>
            <w:tcW w:w="1191" w:type="dxa"/>
            <w:tcMar>
              <w:top w:w="80" w:type="dxa"/>
              <w:left w:w="90" w:type="dxa"/>
              <w:bottom w:w="80" w:type="dxa"/>
              <w:right w:w="90" w:type="dxa"/>
            </w:tcMar>
            <w:vAlign w:val="center"/>
          </w:tcPr>
          <w:p w14:paraId="4D048F3B" w14:textId="77777777" w:rsidR="00153B3C" w:rsidRPr="004077E2" w:rsidRDefault="00153B3C">
            <w:pPr>
              <w:spacing w:after="0"/>
              <w:rPr>
                <w:rFonts w:ascii="Verdana" w:hAnsi="Verdana"/>
                <w:sz w:val="18"/>
                <w:szCs w:val="20"/>
                <w:lang w:val="pl-PL"/>
              </w:rPr>
            </w:pPr>
          </w:p>
        </w:tc>
        <w:tc>
          <w:tcPr>
            <w:tcW w:w="1247" w:type="dxa"/>
            <w:tcMar>
              <w:top w:w="80" w:type="dxa"/>
              <w:left w:w="90" w:type="dxa"/>
              <w:bottom w:w="80" w:type="dxa"/>
              <w:right w:w="90" w:type="dxa"/>
            </w:tcMar>
            <w:vAlign w:val="center"/>
          </w:tcPr>
          <w:p w14:paraId="42F7AC84" w14:textId="77777777" w:rsidR="00153B3C" w:rsidRPr="004077E2" w:rsidRDefault="00153B3C">
            <w:pPr>
              <w:spacing w:after="0"/>
              <w:rPr>
                <w:rFonts w:ascii="Verdana" w:hAnsi="Verdana"/>
                <w:sz w:val="18"/>
                <w:szCs w:val="20"/>
                <w:lang w:val="pl-PL"/>
              </w:rPr>
            </w:pPr>
          </w:p>
        </w:tc>
        <w:tc>
          <w:tcPr>
            <w:tcW w:w="1247" w:type="dxa"/>
            <w:tcMar>
              <w:top w:w="80" w:type="dxa"/>
              <w:left w:w="90" w:type="dxa"/>
              <w:bottom w:w="80" w:type="dxa"/>
              <w:right w:w="90" w:type="dxa"/>
            </w:tcMar>
            <w:vAlign w:val="center"/>
          </w:tcPr>
          <w:p w14:paraId="32A214E0" w14:textId="77777777" w:rsidR="00153B3C" w:rsidRPr="004077E2" w:rsidRDefault="00153B3C">
            <w:pPr>
              <w:spacing w:after="0"/>
              <w:rPr>
                <w:rFonts w:ascii="Verdana" w:hAnsi="Verdana"/>
                <w:sz w:val="18"/>
                <w:szCs w:val="20"/>
                <w:lang w:val="pl-PL"/>
              </w:rPr>
            </w:pPr>
          </w:p>
        </w:tc>
        <w:tc>
          <w:tcPr>
            <w:tcW w:w="1417" w:type="dxa"/>
            <w:tcMar>
              <w:top w:w="80" w:type="dxa"/>
              <w:left w:w="90" w:type="dxa"/>
              <w:bottom w:w="80" w:type="dxa"/>
              <w:right w:w="90" w:type="dxa"/>
            </w:tcMar>
            <w:vAlign w:val="center"/>
          </w:tcPr>
          <w:p w14:paraId="0F07B5D0" w14:textId="77777777" w:rsidR="00153B3C" w:rsidRPr="004077E2" w:rsidRDefault="00153B3C">
            <w:pPr>
              <w:spacing w:after="0"/>
              <w:rPr>
                <w:rFonts w:ascii="Verdana" w:hAnsi="Verdana"/>
                <w:sz w:val="18"/>
                <w:szCs w:val="20"/>
                <w:lang w:val="pl-PL"/>
              </w:rPr>
            </w:pPr>
          </w:p>
        </w:tc>
        <w:tc>
          <w:tcPr>
            <w:tcW w:w="1017" w:type="dxa"/>
            <w:tcMar>
              <w:top w:w="80" w:type="dxa"/>
              <w:left w:w="90" w:type="dxa"/>
              <w:bottom w:w="80" w:type="dxa"/>
              <w:right w:w="90" w:type="dxa"/>
            </w:tcMar>
            <w:vAlign w:val="center"/>
          </w:tcPr>
          <w:p w14:paraId="35D69746" w14:textId="77777777" w:rsidR="00153B3C" w:rsidRPr="004077E2" w:rsidRDefault="00153B3C">
            <w:pPr>
              <w:spacing w:after="0"/>
              <w:rPr>
                <w:rFonts w:ascii="Verdana" w:hAnsi="Verdana"/>
                <w:sz w:val="18"/>
                <w:szCs w:val="20"/>
                <w:lang w:val="pl-PL"/>
              </w:rPr>
            </w:pPr>
          </w:p>
        </w:tc>
      </w:tr>
      <w:tr w:rsidR="00153B3C" w:rsidRPr="004077E2" w14:paraId="7DD94507" w14:textId="77777777" w:rsidTr="004D5707">
        <w:trPr>
          <w:cantSplit/>
          <w:trHeight w:val="879"/>
          <w:jc w:val="center"/>
        </w:trPr>
        <w:tc>
          <w:tcPr>
            <w:tcW w:w="454" w:type="dxa"/>
            <w:tcMar>
              <w:top w:w="80" w:type="dxa"/>
              <w:left w:w="90" w:type="dxa"/>
              <w:bottom w:w="80" w:type="dxa"/>
              <w:right w:w="90" w:type="dxa"/>
            </w:tcMar>
            <w:vAlign w:val="center"/>
          </w:tcPr>
          <w:p w14:paraId="42C73185" w14:textId="77777777" w:rsidR="00153B3C" w:rsidRPr="004077E2" w:rsidRDefault="00000000">
            <w:pPr>
              <w:spacing w:after="0"/>
              <w:jc w:val="center"/>
              <w:rPr>
                <w:rFonts w:ascii="Verdana" w:hAnsi="Verdana"/>
                <w:sz w:val="18"/>
                <w:szCs w:val="20"/>
                <w:lang w:val="pl-PL"/>
              </w:rPr>
            </w:pPr>
            <w:r w:rsidRPr="004077E2">
              <w:rPr>
                <w:rFonts w:ascii="Verdana" w:hAnsi="Verdana"/>
                <w:sz w:val="16"/>
                <w:szCs w:val="20"/>
                <w:lang w:val="pl-PL"/>
              </w:rPr>
              <w:t>2</w:t>
            </w:r>
          </w:p>
        </w:tc>
        <w:tc>
          <w:tcPr>
            <w:tcW w:w="2041" w:type="dxa"/>
            <w:tcMar>
              <w:top w:w="80" w:type="dxa"/>
              <w:left w:w="90" w:type="dxa"/>
              <w:bottom w:w="80" w:type="dxa"/>
              <w:right w:w="90" w:type="dxa"/>
            </w:tcMar>
            <w:vAlign w:val="center"/>
          </w:tcPr>
          <w:p w14:paraId="6EC38412" w14:textId="77777777" w:rsidR="00153B3C" w:rsidRPr="004077E2" w:rsidRDefault="00153B3C">
            <w:pPr>
              <w:spacing w:after="0"/>
              <w:rPr>
                <w:rFonts w:ascii="Verdana" w:hAnsi="Verdana"/>
                <w:sz w:val="18"/>
                <w:szCs w:val="20"/>
                <w:lang w:val="pl-PL"/>
              </w:rPr>
            </w:pPr>
          </w:p>
        </w:tc>
        <w:tc>
          <w:tcPr>
            <w:tcW w:w="1304" w:type="dxa"/>
            <w:tcMar>
              <w:top w:w="80" w:type="dxa"/>
              <w:left w:w="90" w:type="dxa"/>
              <w:bottom w:w="80" w:type="dxa"/>
              <w:right w:w="90" w:type="dxa"/>
            </w:tcMar>
            <w:vAlign w:val="center"/>
          </w:tcPr>
          <w:p w14:paraId="5DAE8EB0" w14:textId="77777777" w:rsidR="00153B3C" w:rsidRPr="004077E2" w:rsidRDefault="00153B3C">
            <w:pPr>
              <w:spacing w:after="0"/>
              <w:rPr>
                <w:rFonts w:ascii="Verdana" w:hAnsi="Verdana"/>
                <w:sz w:val="18"/>
                <w:szCs w:val="20"/>
                <w:lang w:val="pl-PL"/>
              </w:rPr>
            </w:pPr>
          </w:p>
        </w:tc>
        <w:tc>
          <w:tcPr>
            <w:tcW w:w="1191" w:type="dxa"/>
            <w:tcMar>
              <w:top w:w="80" w:type="dxa"/>
              <w:left w:w="90" w:type="dxa"/>
              <w:bottom w:w="80" w:type="dxa"/>
              <w:right w:w="90" w:type="dxa"/>
            </w:tcMar>
            <w:vAlign w:val="center"/>
          </w:tcPr>
          <w:p w14:paraId="0CA4E25D" w14:textId="77777777" w:rsidR="00153B3C" w:rsidRPr="004077E2" w:rsidRDefault="00153B3C">
            <w:pPr>
              <w:spacing w:after="0"/>
              <w:rPr>
                <w:rFonts w:ascii="Verdana" w:hAnsi="Verdana"/>
                <w:sz w:val="18"/>
                <w:szCs w:val="20"/>
                <w:lang w:val="pl-PL"/>
              </w:rPr>
            </w:pPr>
          </w:p>
        </w:tc>
        <w:tc>
          <w:tcPr>
            <w:tcW w:w="1247" w:type="dxa"/>
            <w:tcMar>
              <w:top w:w="80" w:type="dxa"/>
              <w:left w:w="90" w:type="dxa"/>
              <w:bottom w:w="80" w:type="dxa"/>
              <w:right w:w="90" w:type="dxa"/>
            </w:tcMar>
            <w:vAlign w:val="center"/>
          </w:tcPr>
          <w:p w14:paraId="2C8CB6E5" w14:textId="77777777" w:rsidR="00153B3C" w:rsidRPr="004077E2" w:rsidRDefault="00153B3C">
            <w:pPr>
              <w:spacing w:after="0"/>
              <w:rPr>
                <w:rFonts w:ascii="Verdana" w:hAnsi="Verdana"/>
                <w:sz w:val="18"/>
                <w:szCs w:val="20"/>
                <w:lang w:val="pl-PL"/>
              </w:rPr>
            </w:pPr>
          </w:p>
        </w:tc>
        <w:tc>
          <w:tcPr>
            <w:tcW w:w="1247" w:type="dxa"/>
            <w:tcMar>
              <w:top w:w="80" w:type="dxa"/>
              <w:left w:w="90" w:type="dxa"/>
              <w:bottom w:w="80" w:type="dxa"/>
              <w:right w:w="90" w:type="dxa"/>
            </w:tcMar>
            <w:vAlign w:val="center"/>
          </w:tcPr>
          <w:p w14:paraId="2D513001" w14:textId="77777777" w:rsidR="00153B3C" w:rsidRPr="004077E2" w:rsidRDefault="00153B3C">
            <w:pPr>
              <w:spacing w:after="0"/>
              <w:rPr>
                <w:rFonts w:ascii="Verdana" w:hAnsi="Verdana"/>
                <w:sz w:val="18"/>
                <w:szCs w:val="20"/>
                <w:lang w:val="pl-PL"/>
              </w:rPr>
            </w:pPr>
          </w:p>
        </w:tc>
        <w:tc>
          <w:tcPr>
            <w:tcW w:w="1417" w:type="dxa"/>
            <w:tcMar>
              <w:top w:w="80" w:type="dxa"/>
              <w:left w:w="90" w:type="dxa"/>
              <w:bottom w:w="80" w:type="dxa"/>
              <w:right w:w="90" w:type="dxa"/>
            </w:tcMar>
            <w:vAlign w:val="center"/>
          </w:tcPr>
          <w:p w14:paraId="1EAB74C6" w14:textId="77777777" w:rsidR="00153B3C" w:rsidRPr="004077E2" w:rsidRDefault="00153B3C">
            <w:pPr>
              <w:spacing w:after="0"/>
              <w:rPr>
                <w:rFonts w:ascii="Verdana" w:hAnsi="Verdana"/>
                <w:sz w:val="18"/>
                <w:szCs w:val="20"/>
                <w:lang w:val="pl-PL"/>
              </w:rPr>
            </w:pPr>
          </w:p>
        </w:tc>
        <w:tc>
          <w:tcPr>
            <w:tcW w:w="1017" w:type="dxa"/>
            <w:tcMar>
              <w:top w:w="80" w:type="dxa"/>
              <w:left w:w="90" w:type="dxa"/>
              <w:bottom w:w="80" w:type="dxa"/>
              <w:right w:w="90" w:type="dxa"/>
            </w:tcMar>
            <w:vAlign w:val="center"/>
          </w:tcPr>
          <w:p w14:paraId="32ABA4AD" w14:textId="77777777" w:rsidR="00153B3C" w:rsidRPr="004077E2" w:rsidRDefault="00153B3C">
            <w:pPr>
              <w:spacing w:after="0"/>
              <w:rPr>
                <w:rFonts w:ascii="Verdana" w:hAnsi="Verdana"/>
                <w:sz w:val="18"/>
                <w:szCs w:val="20"/>
                <w:lang w:val="pl-PL"/>
              </w:rPr>
            </w:pPr>
          </w:p>
        </w:tc>
      </w:tr>
    </w:tbl>
    <w:p w14:paraId="133A28FD" w14:textId="77777777" w:rsidR="00153B3C" w:rsidRPr="004077E2" w:rsidRDefault="00153B3C">
      <w:pPr>
        <w:rPr>
          <w:rFonts w:ascii="Verdana" w:hAnsi="Verdana"/>
          <w:sz w:val="18"/>
          <w:szCs w:val="20"/>
          <w:lang w:val="pl-PL"/>
        </w:rPr>
      </w:pPr>
    </w:p>
    <w:p w14:paraId="394326BC" w14:textId="77777777" w:rsidR="00153B3C" w:rsidRPr="004077E2" w:rsidRDefault="00000000">
      <w:pPr>
        <w:spacing w:after="40"/>
        <w:rPr>
          <w:rFonts w:ascii="Verdana" w:hAnsi="Verdana"/>
          <w:sz w:val="18"/>
          <w:szCs w:val="20"/>
          <w:lang w:val="pl-PL"/>
        </w:rPr>
      </w:pPr>
      <w:r w:rsidRPr="004077E2">
        <w:rPr>
          <w:rFonts w:ascii="Verdana" w:hAnsi="Verdana"/>
          <w:b/>
          <w:sz w:val="16"/>
          <w:szCs w:val="20"/>
          <w:lang w:val="pl-PL"/>
        </w:rPr>
        <w:t xml:space="preserve">Warunek minimalny: </w:t>
      </w:r>
      <w:r w:rsidRPr="004077E2">
        <w:rPr>
          <w:rFonts w:ascii="Verdana" w:hAnsi="Verdana"/>
          <w:sz w:val="16"/>
          <w:szCs w:val="20"/>
          <w:lang w:val="pl-PL"/>
        </w:rPr>
        <w:t xml:space="preserve">co najmniej jedna należycie wykonana robota budowlana, wykonana w okresie ostatnich 5 lat liczonych wstecz od dnia, w którym upływa termin składania ofert (a jeżeli okres prowadzenia działalności jest krótszy - w tym okresie), polegająca na budowie instalacji fotowoltaicznej o mocy minimum 15 </w:t>
      </w:r>
      <w:proofErr w:type="spellStart"/>
      <w:r w:rsidRPr="004077E2">
        <w:rPr>
          <w:rFonts w:ascii="Verdana" w:hAnsi="Verdana"/>
          <w:sz w:val="16"/>
          <w:szCs w:val="20"/>
          <w:lang w:val="pl-PL"/>
        </w:rPr>
        <w:t>kWp</w:t>
      </w:r>
      <w:proofErr w:type="spellEnd"/>
      <w:r w:rsidRPr="004077E2">
        <w:rPr>
          <w:rFonts w:ascii="Verdana" w:hAnsi="Verdana"/>
          <w:sz w:val="16"/>
          <w:szCs w:val="20"/>
          <w:lang w:val="pl-PL"/>
        </w:rPr>
        <w:t xml:space="preserve"> wraz z magazynem energii o pojemności minimum 40 kWh na obiekcie publicznym lub przemysłowym. Za wykonaną robotę uznaje się robotę zakończoną i odebraną.</w:t>
      </w:r>
    </w:p>
    <w:p w14:paraId="6031D64F" w14:textId="77777777" w:rsidR="00153B3C" w:rsidRPr="004077E2" w:rsidRDefault="00000000">
      <w:pPr>
        <w:spacing w:after="40"/>
        <w:rPr>
          <w:rFonts w:ascii="Verdana" w:hAnsi="Verdana"/>
          <w:sz w:val="18"/>
          <w:szCs w:val="20"/>
          <w:lang w:val="pl-PL"/>
        </w:rPr>
      </w:pPr>
      <w:r w:rsidRPr="004077E2">
        <w:rPr>
          <w:rFonts w:ascii="Verdana" w:hAnsi="Verdana"/>
          <w:sz w:val="16"/>
          <w:szCs w:val="20"/>
          <w:lang w:val="pl-PL"/>
        </w:rPr>
        <w:t>Do wykazu należy załączyć dowody określające, czy wskazane roboty zostały wykonane należycie. Dowodami są referencje bądź inne dokumenty sporządzone przez podmiot, na rzecz którego roboty zostały wykonane (w szczególności protokół końcowego odbioru), a jeżeli Wykonawca z przyczyn niezależnych od niego nie jest w stanie uzyskać tych dokumentów - inne odpowiednie dokumenty.</w:t>
      </w:r>
    </w:p>
    <w:p w14:paraId="72F770A2" w14:textId="77777777" w:rsidR="00153B3C" w:rsidRPr="004077E2" w:rsidRDefault="00000000">
      <w:pPr>
        <w:spacing w:after="40"/>
        <w:rPr>
          <w:rFonts w:ascii="Verdana" w:hAnsi="Verdana"/>
          <w:sz w:val="18"/>
          <w:szCs w:val="20"/>
          <w:lang w:val="pl-PL"/>
        </w:rPr>
      </w:pPr>
      <w:r w:rsidRPr="004077E2">
        <w:rPr>
          <w:rFonts w:ascii="Verdana" w:hAnsi="Verdana"/>
          <w:sz w:val="16"/>
          <w:szCs w:val="20"/>
          <w:lang w:val="pl-PL"/>
        </w:rPr>
        <w:t>Oświadczam, że informacje zawarte w wykazie są zgodne z prawdą.</w:t>
      </w:r>
    </w:p>
    <w:sectPr w:rsidR="00153B3C" w:rsidRPr="004077E2" w:rsidSect="00034616">
      <w:headerReference w:type="default" r:id="rId8"/>
      <w:footerReference w:type="default" r:id="rId9"/>
      <w:pgSz w:w="11906" w:h="16838"/>
      <w:pgMar w:top="1587" w:right="964" w:bottom="1020" w:left="964" w:header="255"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05D5" w14:textId="77777777" w:rsidR="00221B92" w:rsidRDefault="00221B92">
      <w:pPr>
        <w:spacing w:after="0" w:line="240" w:lineRule="auto"/>
      </w:pPr>
      <w:r>
        <w:separator/>
      </w:r>
    </w:p>
  </w:endnote>
  <w:endnote w:type="continuationSeparator" w:id="0">
    <w:p w14:paraId="78B90E53" w14:textId="77777777" w:rsidR="00221B92" w:rsidRDefault="00221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F8766" w14:textId="77777777" w:rsidR="00153B3C" w:rsidRDefault="00000000">
    <w:pPr>
      <w:pStyle w:val="Stopka"/>
      <w:jc w:val="right"/>
    </w:pPr>
    <w:r>
      <w:rPr>
        <w:sz w:val="16"/>
      </w:rPr>
      <w:t xml:space="preserve">Strona </w:t>
    </w:r>
    <w:r>
      <w:fldChar w:fldCharType="begin"/>
    </w:r>
    <w:r>
      <w:instrText>PAGE</w:instrText>
    </w:r>
    <w:r w:rsidR="004077E2">
      <w:fldChar w:fldCharType="separate"/>
    </w:r>
    <w:r w:rsidR="004077E2">
      <w:rPr>
        <w:noProof/>
      </w:rPr>
      <w:t>1</w:t>
    </w:r>
    <w:r>
      <w:fldChar w:fldCharType="end"/>
    </w:r>
    <w:r>
      <w:rPr>
        <w:sz w:val="16"/>
      </w:rPr>
      <w:t xml:space="preserve"> z </w:t>
    </w:r>
    <w:r>
      <w:fldChar w:fldCharType="begin"/>
    </w:r>
    <w:r>
      <w:instrText>NUMPAGES</w:instrText>
    </w:r>
    <w:r w:rsidR="004077E2">
      <w:fldChar w:fldCharType="separate"/>
    </w:r>
    <w:r w:rsidR="004077E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20635" w14:textId="77777777" w:rsidR="00221B92" w:rsidRDefault="00221B92">
      <w:pPr>
        <w:spacing w:after="0" w:line="240" w:lineRule="auto"/>
      </w:pPr>
      <w:r>
        <w:separator/>
      </w:r>
    </w:p>
  </w:footnote>
  <w:footnote w:type="continuationSeparator" w:id="0">
    <w:p w14:paraId="1CBE1AAB" w14:textId="77777777" w:rsidR="00221B92" w:rsidRDefault="00221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23E4" w14:textId="77777777" w:rsidR="00153B3C" w:rsidRPr="004077E2" w:rsidRDefault="00000000">
    <w:pPr>
      <w:pStyle w:val="Nagwek"/>
      <w:spacing w:after="40"/>
      <w:jc w:val="center"/>
      <w:rPr>
        <w:lang w:val="pl-PL"/>
      </w:rPr>
    </w:pPr>
    <w:r w:rsidRPr="004077E2">
      <w:rPr>
        <w:lang w:val="pl-PL"/>
      </w:rPr>
      <w:drawing>
        <wp:inline distT="0" distB="0" distL="0" distR="0" wp14:anchorId="09364635" wp14:editId="02301D39">
          <wp:extent cx="3311999" cy="6870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jpg"/>
                  <pic:cNvPicPr/>
                </pic:nvPicPr>
                <pic:blipFill>
                  <a:blip r:embed="rId1"/>
                  <a:stretch>
                    <a:fillRect/>
                  </a:stretch>
                </pic:blipFill>
                <pic:spPr>
                  <a:xfrm>
                    <a:off x="0" y="0"/>
                    <a:ext cx="3311999" cy="687097"/>
                  </a:xfrm>
                  <a:prstGeom prst="rect">
                    <a:avLst/>
                  </a:prstGeom>
                </pic:spPr>
              </pic:pic>
            </a:graphicData>
          </a:graphic>
        </wp:inline>
      </w:drawing>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932"/>
      <w:gridCol w:w="4932"/>
    </w:tblGrid>
    <w:tr w:rsidR="00153B3C" w:rsidRPr="004077E2" w14:paraId="150D45B4" w14:textId="77777777">
      <w:trPr>
        <w:jc w:val="center"/>
      </w:trPr>
      <w:tc>
        <w:tcPr>
          <w:tcW w:w="4932" w:type="dxa"/>
          <w:tcMar>
            <w:top w:w="80" w:type="dxa"/>
            <w:left w:w="90" w:type="dxa"/>
            <w:bottom w:w="80" w:type="dxa"/>
            <w:right w:w="90" w:type="dxa"/>
          </w:tcMar>
          <w:vAlign w:val="center"/>
        </w:tcPr>
        <w:p w14:paraId="5AD7C0C3" w14:textId="77777777" w:rsidR="00153B3C" w:rsidRPr="004077E2" w:rsidRDefault="00000000">
          <w:pPr>
            <w:spacing w:after="0"/>
            <w:rPr>
              <w:lang w:val="pl-PL"/>
            </w:rPr>
          </w:pPr>
          <w:r w:rsidRPr="004077E2">
            <w:rPr>
              <w:b/>
              <w:sz w:val="17"/>
              <w:lang w:val="pl-PL"/>
            </w:rPr>
            <w:t>Postępowanie nr 14/2026</w:t>
          </w:r>
        </w:p>
      </w:tc>
      <w:tc>
        <w:tcPr>
          <w:tcW w:w="4932" w:type="dxa"/>
          <w:tcMar>
            <w:top w:w="80" w:type="dxa"/>
            <w:left w:w="90" w:type="dxa"/>
            <w:bottom w:w="80" w:type="dxa"/>
            <w:right w:w="90" w:type="dxa"/>
          </w:tcMar>
          <w:vAlign w:val="center"/>
        </w:tcPr>
        <w:p w14:paraId="220AD800" w14:textId="77777777" w:rsidR="00153B3C" w:rsidRPr="004077E2" w:rsidRDefault="00000000">
          <w:pPr>
            <w:spacing w:after="0"/>
            <w:jc w:val="right"/>
            <w:rPr>
              <w:lang w:val="pl-PL"/>
            </w:rPr>
          </w:pPr>
          <w:r w:rsidRPr="004077E2">
            <w:rPr>
              <w:b/>
              <w:sz w:val="17"/>
              <w:lang w:val="pl-PL"/>
            </w:rPr>
            <w:t>Załącznik nr 5 do SWZ</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635673112">
    <w:abstractNumId w:val="8"/>
  </w:num>
  <w:num w:numId="2" w16cid:durableId="1342586799">
    <w:abstractNumId w:val="6"/>
  </w:num>
  <w:num w:numId="3" w16cid:durableId="1275020189">
    <w:abstractNumId w:val="5"/>
  </w:num>
  <w:num w:numId="4" w16cid:durableId="1652908870">
    <w:abstractNumId w:val="4"/>
  </w:num>
  <w:num w:numId="5" w16cid:durableId="992804957">
    <w:abstractNumId w:val="7"/>
  </w:num>
  <w:num w:numId="6" w16cid:durableId="451560214">
    <w:abstractNumId w:val="3"/>
  </w:num>
  <w:num w:numId="7" w16cid:durableId="17699840">
    <w:abstractNumId w:val="2"/>
  </w:num>
  <w:num w:numId="8" w16cid:durableId="1043557807">
    <w:abstractNumId w:val="1"/>
  </w:num>
  <w:num w:numId="9" w16cid:durableId="1177816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53B3C"/>
    <w:rsid w:val="00221B92"/>
    <w:rsid w:val="0029639D"/>
    <w:rsid w:val="00326F90"/>
    <w:rsid w:val="004077E2"/>
    <w:rsid w:val="004D5707"/>
    <w:rsid w:val="00AA1D8D"/>
    <w:rsid w:val="00B47730"/>
    <w:rsid w:val="00CB0664"/>
    <w:rsid w:val="00D4248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6E3964"/>
  <w14:defaultImageDpi w14:val="300"/>
  <w15:docId w15:val="{60A7F2C0-AFC6-4293-AE4B-BC2231808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2" w:lineRule="auto"/>
    </w:pPr>
    <w:rPr>
      <w:rFonts w:ascii="Arial" w:eastAsia="Arial" w:hAnsi="Arial"/>
      <w:sz w:val="20"/>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Zbigniew ZC. Chromik</cp:lastModifiedBy>
  <cp:revision>3</cp:revision>
  <dcterms:created xsi:type="dcterms:W3CDTF">2026-08-12T11:08:00Z</dcterms:created>
  <dcterms:modified xsi:type="dcterms:W3CDTF">2026-08-12T11:08:00Z</dcterms:modified>
  <cp:category/>
</cp:coreProperties>
</file>